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6B" w:rsidRPr="00E40B9C" w:rsidRDefault="00DD236B" w:rsidP="00DD236B">
      <w:pPr>
        <w:pStyle w:val="BijlageGenummerdKop"/>
        <w:numPr>
          <w:ilvl w:val="0"/>
          <w:numId w:val="0"/>
        </w:numPr>
      </w:pPr>
      <w:bookmarkStart w:id="0" w:name="_Toc128144881"/>
      <w:r>
        <w:t xml:space="preserve">Bijlage F-1 </w:t>
      </w:r>
      <w:r w:rsidRPr="00E40B9C">
        <w:t>Model K verklaring bestuurder omtrent rechtmatigheid inschrijving</w:t>
      </w:r>
      <w:bookmarkEnd w:id="0"/>
      <w:r>
        <w:t xml:space="preserve"> (Perceel 1 ODW-NON), versie 1.0</w:t>
      </w:r>
    </w:p>
    <w:p w:rsidR="00DD236B" w:rsidRPr="00E40B9C" w:rsidRDefault="00DD236B" w:rsidP="00DD236B">
      <w:pPr>
        <w:pStyle w:val="Broodtekst"/>
        <w:rPr>
          <w:color w:val="000000"/>
          <w:lang w:val="nl-NL"/>
        </w:rPr>
      </w:pPr>
      <w:r w:rsidRPr="00422638">
        <w:rPr>
          <w:color w:val="000000"/>
          <w:lang w:val="nl-NL"/>
        </w:rPr>
        <w:t xml:space="preserve">Ondergetekende verklaart (verklaren) dat de onderhavige inschrijving ten behoeve van de opdracht met zaaknummer </w:t>
      </w:r>
      <w:bookmarkStart w:id="1" w:name="bwBijl_I_1"/>
      <w:r w:rsidRPr="00422638">
        <w:rPr>
          <w:color w:val="000000"/>
          <w:lang w:val="nl-NL"/>
        </w:rPr>
        <w:fldChar w:fldCharType="begin"/>
      </w:r>
      <w:r w:rsidRPr="00422638">
        <w:rPr>
          <w:color w:val="000000"/>
          <w:lang w:val="nl-NL"/>
        </w:rPr>
        <w:instrText xml:space="preserve"> DOCPROPERTY  PS_REFERENCE  \* MERGEFORMAT </w:instrText>
      </w:r>
      <w:r w:rsidRPr="00422638">
        <w:rPr>
          <w:color w:val="000000"/>
          <w:lang w:val="nl-NL"/>
        </w:rPr>
        <w:fldChar w:fldCharType="separate"/>
      </w:r>
      <w:r w:rsidRPr="00422638">
        <w:rPr>
          <w:color w:val="000000"/>
          <w:lang w:val="nl-NL"/>
        </w:rPr>
        <w:t xml:space="preserve">31178252 </w:t>
      </w:r>
      <w:r w:rsidRPr="00422638">
        <w:rPr>
          <w:color w:val="000000"/>
          <w:lang w:val="nl-NL"/>
        </w:rPr>
        <w:fldChar w:fldCharType="end"/>
      </w:r>
      <w:bookmarkEnd w:id="1"/>
      <w:r w:rsidRPr="00422638">
        <w:rPr>
          <w:color w:val="000000"/>
          <w:lang w:val="nl-NL"/>
        </w:rPr>
        <w:t xml:space="preserve">, voor </w:t>
      </w:r>
      <w:bookmarkStart w:id="2" w:name="bwBijl_I_2"/>
      <w:r w:rsidRPr="00422638">
        <w:rPr>
          <w:color w:val="000000"/>
          <w:lang w:val="nl-NL"/>
        </w:rPr>
        <w:fldChar w:fldCharType="begin"/>
      </w:r>
      <w:r w:rsidRPr="00422638">
        <w:rPr>
          <w:color w:val="000000"/>
          <w:lang w:val="nl-NL"/>
        </w:rPr>
        <w:instrText xml:space="preserve"> DOCPROPERTY  ZAAK_ONDERWERP  \* MERGEFORMAT </w:instrText>
      </w:r>
      <w:r w:rsidRPr="00422638">
        <w:rPr>
          <w:color w:val="000000"/>
          <w:lang w:val="nl-NL"/>
        </w:rPr>
        <w:fldChar w:fldCharType="separate"/>
      </w:r>
      <w:r w:rsidRPr="00422638">
        <w:rPr>
          <w:color w:val="000000"/>
          <w:lang w:val="nl-NL"/>
        </w:rPr>
        <w:t>het Onderhoud DVM W</w:t>
      </w:r>
      <w:r w:rsidR="00DB33C7">
        <w:rPr>
          <w:color w:val="000000"/>
          <w:lang w:val="nl-NL"/>
        </w:rPr>
        <w:t xml:space="preserve">egkant Beheergebied Noord Oost </w:t>
      </w:r>
      <w:r w:rsidRPr="00422638">
        <w:rPr>
          <w:color w:val="000000"/>
          <w:lang w:val="nl-NL"/>
        </w:rPr>
        <w:t>Nederland (ODW NON)</w:t>
      </w:r>
      <w:r w:rsidRPr="00422638">
        <w:rPr>
          <w:color w:val="000000"/>
          <w:lang w:val="nl-NL"/>
        </w:rPr>
        <w:fldChar w:fldCharType="end"/>
      </w:r>
      <w:bookmarkStart w:id="3" w:name="_GoBack"/>
      <w:bookmarkEnd w:id="2"/>
      <w:bookmarkEnd w:id="3"/>
      <w:r w:rsidRPr="00422638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:rsidR="00DD236B" w:rsidRPr="00E40B9C" w:rsidRDefault="00DD236B" w:rsidP="00DD236B">
      <w:pPr>
        <w:pStyle w:val="Broodtekst"/>
        <w:rPr>
          <w:lang w:val="nl-NL"/>
        </w:rPr>
      </w:pPr>
    </w:p>
    <w:p w:rsidR="00DD236B" w:rsidRPr="00E40B9C" w:rsidRDefault="00DD236B" w:rsidP="00DD236B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:rsidR="00DD236B" w:rsidRPr="00E40B9C" w:rsidRDefault="00DD236B" w:rsidP="00DD236B">
      <w:pPr>
        <w:pStyle w:val="Broodtekst"/>
        <w:rPr>
          <w:lang w:val="nl-NL"/>
        </w:rPr>
      </w:pP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(datum)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(plaats)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voorletter(s))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  <w:t>(naam en vestigingsplaats bedrijf)</w:t>
      </w:r>
    </w:p>
    <w:p w:rsidR="00DD236B" w:rsidRPr="00E40B9C" w:rsidRDefault="00DD236B" w:rsidP="00DD236B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  <w:t>(naam en vestigingsplaats bedrijf)</w:t>
      </w:r>
    </w:p>
    <w:p w:rsidR="00DD236B" w:rsidRPr="00E40B9C" w:rsidRDefault="00DD236B" w:rsidP="00DD236B">
      <w:pPr>
        <w:autoSpaceDE w:val="0"/>
        <w:autoSpaceDN w:val="0"/>
        <w:adjustRightInd w:val="0"/>
        <w:rPr>
          <w:rFonts w:cs="Arial"/>
          <w:lang w:val="nl-NL"/>
        </w:rPr>
      </w:pPr>
    </w:p>
    <w:p w:rsidR="00DD236B" w:rsidRPr="00E40B9C" w:rsidRDefault="00DD236B" w:rsidP="00DD236B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:rsidR="00DD236B" w:rsidRPr="00E40B9C" w:rsidRDefault="00DD236B" w:rsidP="00DD236B">
      <w:pPr>
        <w:autoSpaceDE w:val="0"/>
        <w:autoSpaceDN w:val="0"/>
        <w:adjustRightInd w:val="0"/>
        <w:rPr>
          <w:rFonts w:cs="Arial"/>
          <w:lang w:val="nl-NL"/>
        </w:rPr>
      </w:pPr>
    </w:p>
    <w:p w:rsidR="00DD236B" w:rsidRPr="00E40B9C" w:rsidRDefault="00DD236B" w:rsidP="00DD236B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:rsidR="00DD236B" w:rsidRPr="00E40B9C" w:rsidRDefault="00DD236B" w:rsidP="00DD236B">
      <w:pPr>
        <w:pStyle w:val="Broodtekst"/>
        <w:rPr>
          <w:lang w:val="nl-NL"/>
        </w:rPr>
      </w:pPr>
    </w:p>
    <w:p w:rsidR="00DD236B" w:rsidRPr="00E40B9C" w:rsidRDefault="00DD236B" w:rsidP="00DD236B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4F81BD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4" w:name="bwBijl_I_641"/>
      <w:r>
        <w:rPr>
          <w:color w:val="000000"/>
          <w:lang w:val="nl-NL"/>
        </w:rPr>
        <w:t>4.3.1</w:t>
      </w:r>
      <w:bookmarkEnd w:id="4"/>
      <w:r w:rsidRPr="00E40B9C">
        <w:rPr>
          <w:color w:val="4F81BD" w:themeColor="text1"/>
          <w:lang w:val="nl-NL"/>
        </w:rPr>
        <w:t>.</w:t>
      </w:r>
    </w:p>
    <w:p w:rsidR="00241548" w:rsidRPr="00DD236B" w:rsidRDefault="00241548" w:rsidP="00241548">
      <w:pPr>
        <w:rPr>
          <w:lang w:val="nl-NL"/>
        </w:rPr>
      </w:pPr>
    </w:p>
    <w:sectPr w:rsidR="00241548" w:rsidRPr="00DD236B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6B" w:rsidRDefault="00DD236B" w:rsidP="0088501B">
      <w:r>
        <w:separator/>
      </w:r>
    </w:p>
  </w:endnote>
  <w:endnote w:type="continuationSeparator" w:id="0">
    <w:p w:rsidR="00DD236B" w:rsidRDefault="00DD236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6B" w:rsidRDefault="00DD236B" w:rsidP="0088501B">
      <w:r>
        <w:separator/>
      </w:r>
    </w:p>
  </w:footnote>
  <w:footnote w:type="continuationSeparator" w:id="0">
    <w:p w:rsidR="00DD236B" w:rsidRDefault="00DD236B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6B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22638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DB33C7"/>
    <w:rsid w:val="00DD236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F8C0"/>
  <w15:chartTrackingRefBased/>
  <w15:docId w15:val="{041C0976-E0B5-4EBF-AEF7-ADC1FD76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D236B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D236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D236B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D236B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D236B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0A25-9451-46B4-928D-D71915FF6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3</cp:revision>
  <dcterms:created xsi:type="dcterms:W3CDTF">2023-03-07T15:31:00Z</dcterms:created>
  <dcterms:modified xsi:type="dcterms:W3CDTF">2023-03-22T11:03:00Z</dcterms:modified>
</cp:coreProperties>
</file>